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40340526" name="019ecb18-b19b-7443-bac7-603fc5922d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5706931" name="019ecb18-b19b-7443-bac7-603fc5922de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21421283" name="019ecb1a-d31d-7eec-9b45-625a2e5305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8135409" name="019ecb1a-d31d-7eec-9b45-625a2e5305d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24612755" name="019ecb18-1c12-7e46-aa96-9dddd5ae19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3521935" name="019ecb18-1c12-7e46-aa96-9dddd5ae194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30265999" name="019ecb1a-59fa-72c8-9372-dbf40873fd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4063662" name="019ecb1a-59fa-72c8-9372-dbf40873fde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12587945" name="019ecb1d-2cf5-7688-8524-9efbe042a5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5350118" name="019ecb1d-2cf5-7688-8524-9efbe042a5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93886899" name="019ecb21-6956-7515-bbd5-e553e12f4c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1340775" name="019ecb21-6956-7515-bbd5-e553e12f4c1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171347" name="019ecb23-0284-77fc-a241-60a4d726a1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4013050" name="019ecb23-0284-77fc-a241-60a4d726a1d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08412298" name="019ecb19-3770-7219-9245-c37d159ebe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4207684" name="019ecb19-3770-7219-9245-c37d159ebeb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29190288" name="019ecb1b-5177-779d-aa0c-32fff3d562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6358485" name="019ecb1b-5177-779d-aa0c-32fff3d5621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1105201" name="019ecb1d-c2d6-73c3-b25c-6edc28c6ab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5552024" name="019ecb1d-c2d6-73c3-b25c-6edc28c6ab7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78550026" name="019ecb22-1a9f-7271-b68c-1eaa1c63ed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7674874" name="019ecb22-1a9f-7271-b68c-1eaa1c63ed9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02874630" name="019ecb26-1871-7476-8e61-3a1602776b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5686815" name="019ecb26-1871-7476-8e61-3a1602776b6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Küche und Soensa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78421451" name="019ecb16-ee39-71a0-8e39-0dd2244c21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1967149" name="019ecb16-ee39-71a0-8e39-0dd2244c21c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20290988" name="019ecb19-ac2d-7e5f-808c-f7a48e4888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2466903" name="019ecb19-ac2d-7e5f-808c-f7a48e4888bc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11184655" name="019ecb20-f611-7c13-bfe4-04c4560316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3804252" name="019ecb20-f611-7c13-bfe4-04c45603161e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Fensterrahmen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49380138" name="019ecb1e-c8a9-71b7-9f70-89856c8486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2256119" name="019ecb1e-c8a9-71b7-9f70-89856c84866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13275444" name="019ecb20-2213-701e-ae7b-584e830592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5386793" name="019ecb20-2213-701e-ae7b-584e8305929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Warmwasserleitung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53005491" name="019ecb24-6e05-74bd-8385-c266d949df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5676560" name="019ecb24-6e05-74bd-8385-c266d949df67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Hartbertstrasse 20, 7000 Chur</w:t>
          </w:r>
        </w:p>
        <w:p>
          <w:pPr>
            <w:spacing w:before="0" w:after="0"/>
          </w:pPr>
          <w:r>
            <w:t>994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